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Foyer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83924058" name="019ebb5c-dbec-77f9-be3a-b3ba173619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7788794" name="019ebb5c-dbec-77f9-be3a-b3ba1736197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696746818" name="019ebb5d-028f-7fa5-b140-b4fa288d0eb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3500983" name="019ebb5d-028f-7fa5-b140-b4fa288d0eb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Foyer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Flachdach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Dachpappe / Abdichtung </w:t>
            </w:r>
          </w:p>
          <w:p>
            <w:pPr>
              <w:spacing w:before="0" w:after="0"/>
            </w:pPr>
            <w:r>
              <w:t>Flachdach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57708446" name="019ebb63-1ee7-731a-b721-a8e86f75619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3810309" name="019ebb63-1ee7-731a-b721-a8e86f75619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39772921" name="019ebb63-55dd-7a96-8819-b7598fbfffd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5519332" name="019ebb63-55dd-7a96-8819-b7598fbfffd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PAK: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Primarschule, Foyer Stadlerstrasse 56, 8404 Winterthur</w:t>
          </w:r>
        </w:p>
        <w:p>
          <w:pPr>
            <w:spacing w:before="0" w:after="0"/>
          </w:pPr>
          <w:r>
            <w:t>993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